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38667707" name="019d66d6-7f0b-7902-a6a8-032c0d69e8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953855" name="019d66d6-7f0b-7902-a6a8-032c0d69e866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99578929" name="019d66e4-177f-7ee5-941e-f10bebcaa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110866" name="019d66e4-177f-7ee5-941e-f10bebcaa45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90568688" name="019d66ec-1b72-7316-bdd7-e02d2dc67d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956879" name="019d66ec-1b72-7316-bdd7-e02d2dc67d7e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0389493" name="019d6701-6a77-78d4-b156-b946dcabcb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661138" name="019d6701-6a77-78d4-b156-b946dcabcbe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8710616" name="019d66d8-879b-7caa-82c0-dccec084f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3067425" name="019d66d8-879b-7caa-82c0-dccec084fda4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OG-EG</w:t>
            </w:r>
          </w:p>
          <w:p>
            <w:pPr>
              <w:spacing w:before="0" w:after="0" w:line="240" w:lineRule="auto"/>
            </w:pPr>
            <w:r>
              <w:t>Gang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0668505" name="019d66e1-7476-712d-a219-5ff2f952ed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4941" name="019d66e1-7476-712d-a219-5ff2f952ed4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4105478" name="019d66ea-2fa3-7ab2-9fd7-312f98525a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1271303" name="019d66ea-2fa3-7ab2-9fd7-312f98525a4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94804038" name="019d66f4-21d9-7127-bfae-5e5e075260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7745197" name="019d66f4-21d9-7127-bfae-5e5e0752606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8877415" name="019d66f8-4dfc-7dfb-b057-5a72e7c683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668112" name="019d66f8-4dfc-7dfb-b057-5a72e7c683a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Gesamter Keller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93502" name="019d66ff-51b6-7eb1-9ae3-bd77c23550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2707267" name="019d66ff-51b6-7eb1-9ae3-bd77c23550f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Anbau WC/Dusche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08533163" name="019d6705-73ff-7f2c-88ae-97bf1473197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293223" name="019d6705-73ff-7f2c-88ae-97bf1473197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80935641" name="019d66e9-04a2-70f4-aaa6-00341cbff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9042687" name="019d66e9-04a2-70f4-aaa6-00341cbff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4585805" name="019d66ea-feea-7f42-bce0-a7ba41cbf4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552024" name="019d66ea-feea-7f42-bce0-a7ba41cbf4d8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DG-UG</w:t>
            </w:r>
          </w:p>
          <w:p>
            <w:pPr>
              <w:spacing w:before="0" w:after="0" w:line="240" w:lineRule="auto"/>
            </w:pPr>
            <w:r>
              <w:t>Kamin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8588122" name="019d66da-6935-70c1-8819-e5e9b70501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7958203" name="019d66da-6935-70c1-8819-e5e9b705016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Ganzes Haus</w:t>
            </w:r>
          </w:p>
          <w:p>
            <w:pPr>
              <w:spacing w:before="0" w:after="0" w:line="240" w:lineRule="auto"/>
            </w:pPr>
            <w:r>
              <w:t>UG-DG</w:t>
            </w:r>
          </w:p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92151105" name="019d66ec-f8d8-7743-872a-eca8d31ba43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1354483" name="019d66ec-f8d8-7743-872a-eca8d31ba43a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Heizungsraum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Türblatt</w:t>
            </w:r>
          </w:p>
        </w:tc>
        <w:tc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5306221" name="019d66fa-d943-7007-a992-8c3ed4e3aa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132017" name="019d66fa-d943-7007-a992-8c3ed4e3aa0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9396282" name="019e0222-e468-7b6c-8855-b86de9cb63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7760585" name="019e0222-e468-7b6c-8855-b86de9cb63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5225855" name="019e0224-0c48-7d65-b3f1-560388667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1514958" name="019e0224-0c48-7d65-b3f1-56038866781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6775573" name="019e0226-5f4d-7273-ae2f-f76213a2775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995475" name="019e0226-5f4d-7273-ae2f-f76213a2775f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0689722" name="019e0229-aa6a-7140-b7b9-c8c2d01540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2589982" name="019e0229-aa6a-7140-b7b9-c8c2d015405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4630373" name="019e022a-e1b4-76ee-8413-93c1597241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362291" name="019e022a-e1b4-76ee-8413-93c159724176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Wäscheplatz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Asbeststaub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8364444" name="019e022c-161d-76ab-8469-aa5ef26d07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0483302" name="019e022c-161d-76ab-8469-aa5ef26d079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Bahnhofstrasse 96, 8620 Wetzikon </w:t>
          </w:r>
        </w:p>
        <w:p>
          <w:pPr>
            <w:spacing w:before="0" w:after="0"/>
          </w:pPr>
          <w:r>
            <w:t>DN 833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footer.xml" Type="http://schemas.openxmlformats.org/officeDocument/2006/relationships/footer" Id="rId2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